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7766" w:rsidRDefault="00E37766" w:rsidP="00E37766">
      <w:pPr>
        <w:rPr>
          <w:color w:val="000000" w:themeColor="text1"/>
          <w:u w:val="single"/>
        </w:rPr>
      </w:pPr>
      <w:r w:rsidRPr="009621B1">
        <w:rPr>
          <w:b/>
          <w:color w:val="000000" w:themeColor="text1"/>
        </w:rPr>
        <w:t>MARKTCONSULTATIE VERVANGING 50 METERBUITENBAD - DE MIRANDABAD</w:t>
      </w:r>
      <w:r w:rsidRPr="00C95420">
        <w:rPr>
          <w:b/>
          <w:color w:val="000000" w:themeColor="text1"/>
        </w:rPr>
        <w:t xml:space="preserve"> </w:t>
      </w:r>
      <w:r>
        <w:rPr>
          <w:b/>
          <w:color w:val="000000" w:themeColor="text1"/>
        </w:rPr>
        <w:t>fase</w:t>
      </w:r>
      <w:r w:rsidRPr="009621B1">
        <w:rPr>
          <w:b/>
          <w:color w:val="000000" w:themeColor="text1"/>
        </w:rPr>
        <w:t xml:space="preserve"> 1</w:t>
      </w:r>
    </w:p>
    <w:p w:rsidR="00E37766" w:rsidRDefault="00E37766" w:rsidP="00E37766">
      <w:pPr>
        <w:rPr>
          <w:color w:val="000000" w:themeColor="text1"/>
          <w:u w:val="single"/>
        </w:rPr>
      </w:pPr>
    </w:p>
    <w:p w:rsidR="0007678E" w:rsidRPr="00C724F8" w:rsidRDefault="0007678E" w:rsidP="00E37766">
      <w:pPr>
        <w:rPr>
          <w:color w:val="000000" w:themeColor="text1"/>
        </w:rPr>
      </w:pPr>
      <w:r w:rsidRPr="00C724F8">
        <w:rPr>
          <w:color w:val="000000" w:themeColor="text1"/>
        </w:rPr>
        <w:t>Hiero</w:t>
      </w:r>
      <w:r w:rsidR="00746C26" w:rsidRPr="00C724F8">
        <w:rPr>
          <w:color w:val="000000" w:themeColor="text1"/>
        </w:rPr>
        <w:t>nder treft u de vragenlijst aan. Wij verzoeken u deze in te vullen</w:t>
      </w:r>
      <w:r w:rsidR="00C724F8">
        <w:rPr>
          <w:color w:val="000000" w:themeColor="text1"/>
        </w:rPr>
        <w:t xml:space="preserve"> onder </w:t>
      </w:r>
      <w:r w:rsidR="00C724F8" w:rsidRPr="00C724F8">
        <w:rPr>
          <w:b/>
          <w:color w:val="000000" w:themeColor="text1"/>
        </w:rPr>
        <w:t>Antwoord leverancier</w:t>
      </w:r>
      <w:r w:rsidR="00746C26" w:rsidRPr="00C724F8">
        <w:rPr>
          <w:color w:val="000000" w:themeColor="text1"/>
        </w:rPr>
        <w:t xml:space="preserve"> en te voorzien van uw naam. Vervolgens kunt u de vragenlijst bij de berichtenmodule van </w:t>
      </w:r>
      <w:proofErr w:type="spellStart"/>
      <w:r w:rsidR="00746C26" w:rsidRPr="00C724F8">
        <w:rPr>
          <w:color w:val="000000" w:themeColor="text1"/>
        </w:rPr>
        <w:t>Tenderned</w:t>
      </w:r>
      <w:proofErr w:type="spellEnd"/>
      <w:r w:rsidR="00746C26" w:rsidRPr="00C724F8">
        <w:rPr>
          <w:color w:val="000000" w:themeColor="text1"/>
        </w:rPr>
        <w:t xml:space="preserve"> uploaden. In deze berichtenmodule kunt u eveneens vragen stellen omtrent de </w:t>
      </w:r>
      <w:r w:rsidR="00C724F8" w:rsidRPr="00C724F8">
        <w:rPr>
          <w:color w:val="000000" w:themeColor="text1"/>
        </w:rPr>
        <w:t>marktconsultatie</w:t>
      </w:r>
      <w:r w:rsidR="00C724F8">
        <w:rPr>
          <w:color w:val="000000" w:themeColor="text1"/>
        </w:rPr>
        <w:t xml:space="preserve">. Bedrijfsgevoelige informatie wordt vertrouwelijk behandeld en niet gedeeld met de markt. </w:t>
      </w:r>
      <w:r w:rsidR="00746C26" w:rsidRPr="00C724F8">
        <w:rPr>
          <w:color w:val="000000" w:themeColor="text1"/>
        </w:rPr>
        <w:t xml:space="preserve"> </w:t>
      </w:r>
    </w:p>
    <w:p w:rsidR="00E37766" w:rsidRPr="009621B1" w:rsidRDefault="00E37766" w:rsidP="00E37766">
      <w:pPr>
        <w:rPr>
          <w:color w:val="000000" w:themeColor="text1"/>
        </w:rPr>
      </w:pPr>
    </w:p>
    <w:tbl>
      <w:tblPr>
        <w:tblStyle w:val="Tabelraster"/>
        <w:tblW w:w="0" w:type="auto"/>
        <w:tblLook w:val="04A0" w:firstRow="1" w:lastRow="0" w:firstColumn="1" w:lastColumn="0" w:noHBand="0" w:noVBand="1"/>
      </w:tblPr>
      <w:tblGrid>
        <w:gridCol w:w="547"/>
        <w:gridCol w:w="5402"/>
        <w:gridCol w:w="2545"/>
      </w:tblGrid>
      <w:tr w:rsidR="00E37766" w:rsidRPr="009621B1" w:rsidTr="00C724F8">
        <w:tc>
          <w:tcPr>
            <w:tcW w:w="547" w:type="dxa"/>
            <w:shd w:val="clear" w:color="auto" w:fill="B6DDE8" w:themeFill="accent5" w:themeFillTint="66"/>
          </w:tcPr>
          <w:p w:rsidR="00E37766" w:rsidRPr="009621B1" w:rsidRDefault="00E37766" w:rsidP="00ED27E5">
            <w:pPr>
              <w:rPr>
                <w:b/>
                <w:color w:val="000000" w:themeColor="text1"/>
              </w:rPr>
            </w:pPr>
            <w:r w:rsidRPr="009621B1">
              <w:rPr>
                <w:b/>
                <w:color w:val="000000" w:themeColor="text1"/>
              </w:rPr>
              <w:t>No.</w:t>
            </w:r>
          </w:p>
        </w:tc>
        <w:tc>
          <w:tcPr>
            <w:tcW w:w="5402" w:type="dxa"/>
            <w:shd w:val="clear" w:color="auto" w:fill="B6DDE8" w:themeFill="accent5" w:themeFillTint="66"/>
          </w:tcPr>
          <w:p w:rsidR="00E37766" w:rsidRPr="009621B1" w:rsidRDefault="00E37766" w:rsidP="00ED27E5">
            <w:pPr>
              <w:rPr>
                <w:b/>
                <w:color w:val="000000" w:themeColor="text1"/>
              </w:rPr>
            </w:pPr>
            <w:r w:rsidRPr="009621B1">
              <w:rPr>
                <w:b/>
                <w:color w:val="000000" w:themeColor="text1"/>
              </w:rPr>
              <w:t>Vraag</w:t>
            </w:r>
          </w:p>
        </w:tc>
        <w:tc>
          <w:tcPr>
            <w:tcW w:w="2545" w:type="dxa"/>
            <w:shd w:val="clear" w:color="auto" w:fill="B6DDE8" w:themeFill="accent5" w:themeFillTint="66"/>
          </w:tcPr>
          <w:p w:rsidR="00E37766" w:rsidRPr="009621B1" w:rsidRDefault="00E37766" w:rsidP="00ED27E5">
            <w:pPr>
              <w:rPr>
                <w:b/>
                <w:color w:val="000000" w:themeColor="text1"/>
              </w:rPr>
            </w:pPr>
            <w:r w:rsidRPr="009621B1">
              <w:rPr>
                <w:b/>
                <w:color w:val="000000" w:themeColor="text1"/>
              </w:rPr>
              <w:t>Antwoord leverancier</w:t>
            </w:r>
            <w:r w:rsidR="00C724F8">
              <w:rPr>
                <w:b/>
                <w:color w:val="000000" w:themeColor="text1"/>
              </w:rPr>
              <w:t>:………</w:t>
            </w:r>
          </w:p>
        </w:tc>
      </w:tr>
      <w:tr w:rsidR="00E37766" w:rsidRPr="009621B1" w:rsidTr="00C724F8">
        <w:tc>
          <w:tcPr>
            <w:tcW w:w="547" w:type="dxa"/>
          </w:tcPr>
          <w:p w:rsidR="00E37766" w:rsidRPr="009621B1" w:rsidRDefault="00E37766" w:rsidP="00ED27E5">
            <w:pPr>
              <w:rPr>
                <w:color w:val="000000" w:themeColor="text1"/>
              </w:rPr>
            </w:pPr>
            <w:r w:rsidRPr="009621B1">
              <w:rPr>
                <w:color w:val="000000" w:themeColor="text1"/>
              </w:rPr>
              <w:t>1</w:t>
            </w:r>
          </w:p>
        </w:tc>
        <w:tc>
          <w:tcPr>
            <w:tcW w:w="5402" w:type="dxa"/>
          </w:tcPr>
          <w:p w:rsidR="00E37766" w:rsidRPr="009621B1" w:rsidRDefault="00E37766" w:rsidP="00ED27E5">
            <w:pPr>
              <w:rPr>
                <w:color w:val="000000" w:themeColor="text1"/>
              </w:rPr>
            </w:pPr>
            <w:r w:rsidRPr="009621B1">
              <w:rPr>
                <w:color w:val="000000" w:themeColor="text1"/>
              </w:rPr>
              <w:t>Interesse in vervanging 50 meter buitenbad = fase 1</w:t>
            </w:r>
          </w:p>
        </w:tc>
        <w:tc>
          <w:tcPr>
            <w:tcW w:w="2545" w:type="dxa"/>
          </w:tcPr>
          <w:p w:rsidR="00E37766" w:rsidRPr="009621B1" w:rsidRDefault="00E37766" w:rsidP="00ED27E5">
            <w:pPr>
              <w:rPr>
                <w:color w:val="000000" w:themeColor="text1"/>
              </w:rPr>
            </w:pPr>
          </w:p>
        </w:tc>
      </w:tr>
      <w:tr w:rsidR="00E37766" w:rsidRPr="009621B1" w:rsidTr="00C724F8">
        <w:trPr>
          <w:trHeight w:val="2051"/>
        </w:trPr>
        <w:tc>
          <w:tcPr>
            <w:tcW w:w="547" w:type="dxa"/>
          </w:tcPr>
          <w:p w:rsidR="00E37766" w:rsidRPr="009621B1" w:rsidRDefault="00E37766" w:rsidP="00ED27E5">
            <w:pPr>
              <w:rPr>
                <w:color w:val="000000" w:themeColor="text1"/>
              </w:rPr>
            </w:pPr>
            <w:r w:rsidRPr="009621B1">
              <w:rPr>
                <w:color w:val="000000" w:themeColor="text1"/>
              </w:rPr>
              <w:t>2</w:t>
            </w:r>
          </w:p>
        </w:tc>
        <w:tc>
          <w:tcPr>
            <w:tcW w:w="5402" w:type="dxa"/>
          </w:tcPr>
          <w:p w:rsidR="00E37766" w:rsidRPr="009621B1" w:rsidRDefault="00E37766" w:rsidP="00ED27E5">
            <w:pPr>
              <w:rPr>
                <w:color w:val="000000" w:themeColor="text1"/>
              </w:rPr>
            </w:pPr>
            <w:r w:rsidRPr="009621B1">
              <w:rPr>
                <w:color w:val="000000" w:themeColor="text1"/>
              </w:rPr>
              <w:t xml:space="preserve">Opdrachtgever denkt aan een </w:t>
            </w:r>
            <w:proofErr w:type="spellStart"/>
            <w:r>
              <w:rPr>
                <w:color w:val="000000" w:themeColor="text1"/>
              </w:rPr>
              <w:t>D</w:t>
            </w:r>
            <w:r w:rsidRPr="009621B1">
              <w:rPr>
                <w:color w:val="000000" w:themeColor="text1"/>
              </w:rPr>
              <w:t>esign</w:t>
            </w:r>
            <w:r>
              <w:rPr>
                <w:color w:val="000000" w:themeColor="text1"/>
              </w:rPr>
              <w:t>&amp;B</w:t>
            </w:r>
            <w:r w:rsidRPr="009621B1">
              <w:rPr>
                <w:color w:val="000000" w:themeColor="text1"/>
              </w:rPr>
              <w:t>uil</w:t>
            </w:r>
            <w:r>
              <w:rPr>
                <w:color w:val="000000" w:themeColor="text1"/>
              </w:rPr>
              <w:t>d</w:t>
            </w:r>
            <w:proofErr w:type="spellEnd"/>
            <w:r>
              <w:rPr>
                <w:color w:val="000000" w:themeColor="text1"/>
              </w:rPr>
              <w:t xml:space="preserve"> </w:t>
            </w:r>
            <w:r w:rsidRPr="009621B1">
              <w:rPr>
                <w:color w:val="000000" w:themeColor="text1"/>
              </w:rPr>
              <w:t xml:space="preserve">constructie. </w:t>
            </w:r>
          </w:p>
          <w:p w:rsidR="00E37766" w:rsidRDefault="00E37766" w:rsidP="00ED27E5">
            <w:pPr>
              <w:rPr>
                <w:color w:val="000000" w:themeColor="text1"/>
              </w:rPr>
            </w:pPr>
            <w:r>
              <w:rPr>
                <w:color w:val="000000" w:themeColor="text1"/>
              </w:rPr>
              <w:t>Op basis van een Programma van eisen.</w:t>
            </w:r>
            <w:r>
              <w:rPr>
                <w:color w:val="000000" w:themeColor="text1"/>
              </w:rPr>
              <w:br/>
            </w:r>
            <w:r w:rsidRPr="009621B1">
              <w:rPr>
                <w:color w:val="000000" w:themeColor="text1"/>
              </w:rPr>
              <w:t>Kunt u</w:t>
            </w:r>
            <w:r>
              <w:rPr>
                <w:color w:val="000000" w:themeColor="text1"/>
              </w:rPr>
              <w:t>/</w:t>
            </w:r>
            <w:r w:rsidRPr="009621B1">
              <w:rPr>
                <w:color w:val="000000" w:themeColor="text1"/>
              </w:rPr>
              <w:t>wilt u</w:t>
            </w:r>
            <w:r>
              <w:rPr>
                <w:color w:val="000000" w:themeColor="text1"/>
              </w:rPr>
              <w:t>:</w:t>
            </w:r>
          </w:p>
          <w:p w:rsidR="00E37766" w:rsidRPr="009621B1" w:rsidRDefault="00E37766" w:rsidP="00ED27E5">
            <w:pPr>
              <w:rPr>
                <w:color w:val="000000" w:themeColor="text1"/>
              </w:rPr>
            </w:pPr>
            <w:r>
              <w:rPr>
                <w:color w:val="000000" w:themeColor="text1"/>
              </w:rPr>
              <w:t>-</w:t>
            </w:r>
            <w:r w:rsidRPr="009621B1">
              <w:rPr>
                <w:color w:val="000000" w:themeColor="text1"/>
              </w:rPr>
              <w:t xml:space="preserve"> alleen </w:t>
            </w:r>
            <w:proofErr w:type="spellStart"/>
            <w:r>
              <w:rPr>
                <w:color w:val="000000" w:themeColor="text1"/>
              </w:rPr>
              <w:t>B</w:t>
            </w:r>
            <w:r w:rsidRPr="009621B1">
              <w:rPr>
                <w:color w:val="000000" w:themeColor="text1"/>
              </w:rPr>
              <w:t>uil</w:t>
            </w:r>
            <w:r>
              <w:rPr>
                <w:color w:val="000000" w:themeColor="text1"/>
              </w:rPr>
              <w:t>d</w:t>
            </w:r>
            <w:proofErr w:type="spellEnd"/>
            <w:r w:rsidRPr="009621B1">
              <w:rPr>
                <w:color w:val="000000" w:themeColor="text1"/>
              </w:rPr>
              <w:t xml:space="preserve"> (bouwen) </w:t>
            </w:r>
          </w:p>
          <w:p w:rsidR="00E37766" w:rsidRDefault="00E37766" w:rsidP="00ED27E5">
            <w:pPr>
              <w:rPr>
                <w:color w:val="000000" w:themeColor="text1"/>
              </w:rPr>
            </w:pPr>
            <w:r w:rsidRPr="009621B1">
              <w:rPr>
                <w:color w:val="000000" w:themeColor="text1"/>
              </w:rPr>
              <w:t>-</w:t>
            </w:r>
            <w:r>
              <w:rPr>
                <w:color w:val="000000" w:themeColor="text1"/>
              </w:rPr>
              <w:t xml:space="preserve"> </w:t>
            </w:r>
            <w:r w:rsidRPr="009621B1">
              <w:rPr>
                <w:color w:val="000000" w:themeColor="text1"/>
              </w:rPr>
              <w:t xml:space="preserve">zowel </w:t>
            </w:r>
            <w:r>
              <w:rPr>
                <w:color w:val="000000" w:themeColor="text1"/>
              </w:rPr>
              <w:t>E</w:t>
            </w:r>
            <w:r w:rsidRPr="009621B1">
              <w:rPr>
                <w:color w:val="000000" w:themeColor="text1"/>
              </w:rPr>
              <w:t>ng</w:t>
            </w:r>
            <w:r>
              <w:rPr>
                <w:color w:val="000000" w:themeColor="text1"/>
              </w:rPr>
              <w:t>ineering</w:t>
            </w:r>
            <w:r w:rsidRPr="009621B1">
              <w:rPr>
                <w:color w:val="000000" w:themeColor="text1"/>
              </w:rPr>
              <w:t xml:space="preserve"> </w:t>
            </w:r>
            <w:r>
              <w:rPr>
                <w:color w:val="000000" w:themeColor="text1"/>
              </w:rPr>
              <w:t xml:space="preserve">als </w:t>
            </w:r>
            <w:proofErr w:type="spellStart"/>
            <w:r>
              <w:rPr>
                <w:color w:val="000000" w:themeColor="text1"/>
              </w:rPr>
              <w:t>Build</w:t>
            </w:r>
            <w:proofErr w:type="spellEnd"/>
          </w:p>
          <w:p w:rsidR="00E37766" w:rsidRPr="009621B1" w:rsidRDefault="00E37766" w:rsidP="00ED27E5">
            <w:pPr>
              <w:rPr>
                <w:color w:val="000000" w:themeColor="text1"/>
              </w:rPr>
            </w:pPr>
            <w:r w:rsidRPr="007F4E45">
              <w:rPr>
                <w:color w:val="000000" w:themeColor="text1"/>
              </w:rPr>
              <w:t>Engineering &amp; Construct (E&amp;C) en Design &amp; Construct (D&amp;C)</w:t>
            </w:r>
          </w:p>
          <w:p w:rsidR="00E37766" w:rsidRPr="009621B1" w:rsidRDefault="00E37766" w:rsidP="00ED27E5">
            <w:pPr>
              <w:rPr>
                <w:color w:val="000000" w:themeColor="text1"/>
              </w:rPr>
            </w:pPr>
            <w:r w:rsidRPr="009621B1">
              <w:rPr>
                <w:color w:val="000000" w:themeColor="text1"/>
              </w:rPr>
              <w:t>-</w:t>
            </w:r>
            <w:r>
              <w:rPr>
                <w:color w:val="000000" w:themeColor="text1"/>
              </w:rPr>
              <w:t xml:space="preserve"> </w:t>
            </w:r>
            <w:r w:rsidRPr="009621B1">
              <w:rPr>
                <w:color w:val="000000" w:themeColor="text1"/>
              </w:rPr>
              <w:t>zowel Design</w:t>
            </w:r>
            <w:r>
              <w:rPr>
                <w:color w:val="000000" w:themeColor="text1"/>
              </w:rPr>
              <w:t xml:space="preserve"> en</w:t>
            </w:r>
            <w:r w:rsidRPr="009621B1">
              <w:rPr>
                <w:color w:val="000000" w:themeColor="text1"/>
              </w:rPr>
              <w:t xml:space="preserve"> </w:t>
            </w:r>
            <w:r>
              <w:rPr>
                <w:color w:val="000000" w:themeColor="text1"/>
              </w:rPr>
              <w:t>Built</w:t>
            </w:r>
          </w:p>
          <w:p w:rsidR="00E37766" w:rsidRPr="009621B1" w:rsidRDefault="00E37766" w:rsidP="00ED27E5">
            <w:pPr>
              <w:rPr>
                <w:color w:val="000000" w:themeColor="text1"/>
              </w:rPr>
            </w:pPr>
            <w:r w:rsidRPr="009621B1">
              <w:rPr>
                <w:color w:val="000000" w:themeColor="text1"/>
              </w:rPr>
              <w:t>--&gt;</w:t>
            </w:r>
            <w:r>
              <w:rPr>
                <w:color w:val="000000" w:themeColor="text1"/>
              </w:rPr>
              <w:t>W</w:t>
            </w:r>
            <w:r w:rsidRPr="009621B1">
              <w:rPr>
                <w:color w:val="000000" w:themeColor="text1"/>
              </w:rPr>
              <w:t xml:space="preserve">elke </w:t>
            </w:r>
            <w:r>
              <w:rPr>
                <w:color w:val="000000" w:themeColor="text1"/>
              </w:rPr>
              <w:t xml:space="preserve">van de </w:t>
            </w:r>
            <w:r w:rsidRPr="009621B1">
              <w:rPr>
                <w:color w:val="000000" w:themeColor="text1"/>
              </w:rPr>
              <w:t>3 bovengenoemde subcategorieën heeft uw voorkeur?</w:t>
            </w:r>
          </w:p>
        </w:tc>
        <w:tc>
          <w:tcPr>
            <w:tcW w:w="2545" w:type="dxa"/>
          </w:tcPr>
          <w:p w:rsidR="00E37766" w:rsidRPr="009621B1" w:rsidRDefault="00E37766" w:rsidP="00ED27E5">
            <w:pPr>
              <w:rPr>
                <w:color w:val="000000" w:themeColor="text1"/>
              </w:rPr>
            </w:pPr>
          </w:p>
        </w:tc>
        <w:bookmarkStart w:id="0" w:name="_GoBack"/>
        <w:bookmarkEnd w:id="0"/>
      </w:tr>
      <w:tr w:rsidR="00E37766" w:rsidRPr="009621B1" w:rsidTr="00C724F8">
        <w:tc>
          <w:tcPr>
            <w:tcW w:w="547" w:type="dxa"/>
          </w:tcPr>
          <w:p w:rsidR="00E37766" w:rsidRPr="009621B1" w:rsidRDefault="00E37766" w:rsidP="00ED27E5">
            <w:pPr>
              <w:rPr>
                <w:color w:val="000000" w:themeColor="text1"/>
              </w:rPr>
            </w:pPr>
            <w:r w:rsidRPr="009621B1">
              <w:rPr>
                <w:color w:val="000000" w:themeColor="text1"/>
              </w:rPr>
              <w:t>3</w:t>
            </w:r>
          </w:p>
        </w:tc>
        <w:tc>
          <w:tcPr>
            <w:tcW w:w="5402" w:type="dxa"/>
          </w:tcPr>
          <w:p w:rsidR="00E37766" w:rsidRPr="009621B1" w:rsidRDefault="00E37766" w:rsidP="00ED27E5">
            <w:pPr>
              <w:rPr>
                <w:color w:val="000000" w:themeColor="text1"/>
              </w:rPr>
            </w:pPr>
            <w:r w:rsidRPr="009621B1">
              <w:rPr>
                <w:color w:val="000000" w:themeColor="text1"/>
              </w:rPr>
              <w:t>De Planning vervanging 50 meter buitenbad.</w:t>
            </w:r>
          </w:p>
          <w:p w:rsidR="00E37766" w:rsidRPr="009621B1" w:rsidRDefault="00E37766" w:rsidP="00ED27E5">
            <w:pPr>
              <w:rPr>
                <w:color w:val="000000" w:themeColor="text1"/>
              </w:rPr>
            </w:pPr>
            <w:r w:rsidRPr="009621B1">
              <w:rPr>
                <w:color w:val="000000" w:themeColor="text1"/>
              </w:rPr>
              <w:t>-Aanbesteding 2022</w:t>
            </w:r>
          </w:p>
          <w:p w:rsidR="00E37766" w:rsidRPr="009621B1" w:rsidRDefault="00E37766" w:rsidP="00ED27E5">
            <w:pPr>
              <w:rPr>
                <w:color w:val="000000" w:themeColor="text1"/>
              </w:rPr>
            </w:pPr>
            <w:r w:rsidRPr="009621B1">
              <w:rPr>
                <w:color w:val="000000" w:themeColor="text1"/>
              </w:rPr>
              <w:t>-Opdrachtverstrekking 2022</w:t>
            </w:r>
          </w:p>
          <w:p w:rsidR="00E37766" w:rsidRPr="009621B1" w:rsidRDefault="00E37766" w:rsidP="00ED27E5">
            <w:pPr>
              <w:rPr>
                <w:color w:val="000000" w:themeColor="text1"/>
              </w:rPr>
            </w:pPr>
            <w:r w:rsidRPr="009621B1">
              <w:rPr>
                <w:color w:val="000000" w:themeColor="text1"/>
              </w:rPr>
              <w:t>-oplevering ca. maart 2024. Bij interesse: heeft uw organisatie(samenwerkingsverband) voldoende Design en Built – is er ontwikkel- en uitvoeringscapaciteit?</w:t>
            </w:r>
          </w:p>
        </w:tc>
        <w:tc>
          <w:tcPr>
            <w:tcW w:w="2545" w:type="dxa"/>
          </w:tcPr>
          <w:p w:rsidR="00E37766" w:rsidRPr="009621B1" w:rsidRDefault="00E37766" w:rsidP="00ED27E5">
            <w:pPr>
              <w:rPr>
                <w:color w:val="000000" w:themeColor="text1"/>
              </w:rPr>
            </w:pPr>
          </w:p>
        </w:tc>
      </w:tr>
      <w:tr w:rsidR="00E37766" w:rsidRPr="009621B1" w:rsidTr="00C724F8">
        <w:tc>
          <w:tcPr>
            <w:tcW w:w="547" w:type="dxa"/>
          </w:tcPr>
          <w:p w:rsidR="00E37766" w:rsidRPr="009621B1" w:rsidRDefault="00E37766" w:rsidP="00ED27E5">
            <w:pPr>
              <w:rPr>
                <w:color w:val="000000" w:themeColor="text1"/>
              </w:rPr>
            </w:pPr>
            <w:r w:rsidRPr="009621B1">
              <w:rPr>
                <w:color w:val="000000" w:themeColor="text1"/>
              </w:rPr>
              <w:t>4</w:t>
            </w:r>
          </w:p>
        </w:tc>
        <w:tc>
          <w:tcPr>
            <w:tcW w:w="5402" w:type="dxa"/>
          </w:tcPr>
          <w:p w:rsidR="00E37766" w:rsidRPr="009621B1" w:rsidRDefault="00E37766" w:rsidP="00ED27E5">
            <w:pPr>
              <w:rPr>
                <w:color w:val="000000" w:themeColor="text1"/>
              </w:rPr>
            </w:pPr>
            <w:r w:rsidRPr="009621B1">
              <w:rPr>
                <w:color w:val="000000" w:themeColor="text1"/>
              </w:rPr>
              <w:t xml:space="preserve">Indien de Gemeente een bouwteam aanbesteedt, </w:t>
            </w:r>
            <w:r>
              <w:rPr>
                <w:color w:val="000000" w:themeColor="text1"/>
              </w:rPr>
              <w:t>middels</w:t>
            </w:r>
            <w:r w:rsidRPr="009621B1">
              <w:rPr>
                <w:color w:val="000000" w:themeColor="text1"/>
              </w:rPr>
              <w:t xml:space="preserve"> een EU openbare dan wel niet openbare procedure, biedt dat u meer mogelijkheden om de opdracht binnen </w:t>
            </w:r>
            <w:r>
              <w:rPr>
                <w:color w:val="000000" w:themeColor="text1"/>
              </w:rPr>
              <w:t xml:space="preserve">het taakstellende budget en bijbehorend PVE te realiseren. </w:t>
            </w:r>
            <w:r>
              <w:rPr>
                <w:color w:val="000000" w:themeColor="text1"/>
              </w:rPr>
              <w:br/>
              <w:t xml:space="preserve">NB. Na de bouwteamfase gaat Opdrachtgever wel/niet akkoord met het ontwerp, bij akkoord kan de Opdrachtnemer vervolgens de prijs bepalen. Indien de prijs binnen de kaders van het budget past, kan er vervolgens tot opdrachtverstrekking overgegaan worden aan de betreffende leverancier. Ter informatie de Opdrachtgever gaat ervan uit dat bij een bouwteam de uitvoerend aannemer het bouwteam (de adviseurs) aanstuurt. </w:t>
            </w:r>
          </w:p>
        </w:tc>
        <w:tc>
          <w:tcPr>
            <w:tcW w:w="2545" w:type="dxa"/>
          </w:tcPr>
          <w:p w:rsidR="00E37766" w:rsidRPr="009621B1" w:rsidRDefault="00E37766" w:rsidP="00ED27E5">
            <w:pPr>
              <w:rPr>
                <w:color w:val="000000" w:themeColor="text1"/>
              </w:rPr>
            </w:pPr>
          </w:p>
        </w:tc>
      </w:tr>
      <w:tr w:rsidR="00E37766" w:rsidRPr="009621B1" w:rsidTr="00C724F8">
        <w:tc>
          <w:tcPr>
            <w:tcW w:w="547" w:type="dxa"/>
          </w:tcPr>
          <w:p w:rsidR="00E37766" w:rsidRPr="009621B1" w:rsidRDefault="00E37766" w:rsidP="00ED27E5">
            <w:pPr>
              <w:rPr>
                <w:color w:val="000000" w:themeColor="text1"/>
              </w:rPr>
            </w:pPr>
            <w:r w:rsidRPr="009621B1">
              <w:rPr>
                <w:color w:val="000000" w:themeColor="text1"/>
              </w:rPr>
              <w:t>5</w:t>
            </w:r>
          </w:p>
        </w:tc>
        <w:tc>
          <w:tcPr>
            <w:tcW w:w="5402" w:type="dxa"/>
          </w:tcPr>
          <w:p w:rsidR="00E37766" w:rsidRPr="009621B1" w:rsidRDefault="00E37766" w:rsidP="00ED27E5">
            <w:pPr>
              <w:rPr>
                <w:color w:val="000000" w:themeColor="text1"/>
              </w:rPr>
            </w:pPr>
            <w:r w:rsidRPr="009621B1">
              <w:rPr>
                <w:color w:val="000000" w:themeColor="text1"/>
              </w:rPr>
              <w:t>Wat heeft u nodig om een Design en Built te kunnen aanbesteden?</w:t>
            </w:r>
          </w:p>
        </w:tc>
        <w:tc>
          <w:tcPr>
            <w:tcW w:w="2545" w:type="dxa"/>
          </w:tcPr>
          <w:p w:rsidR="00E37766" w:rsidRPr="009621B1" w:rsidRDefault="00E37766" w:rsidP="00ED27E5">
            <w:pPr>
              <w:rPr>
                <w:color w:val="000000" w:themeColor="text1"/>
              </w:rPr>
            </w:pPr>
          </w:p>
        </w:tc>
      </w:tr>
      <w:tr w:rsidR="00E37766" w:rsidRPr="009621B1" w:rsidTr="00C724F8">
        <w:tc>
          <w:tcPr>
            <w:tcW w:w="547" w:type="dxa"/>
          </w:tcPr>
          <w:p w:rsidR="00E37766" w:rsidRPr="009621B1" w:rsidRDefault="00E37766" w:rsidP="00ED27E5">
            <w:pPr>
              <w:rPr>
                <w:color w:val="000000" w:themeColor="text1"/>
              </w:rPr>
            </w:pPr>
            <w:r w:rsidRPr="009621B1">
              <w:rPr>
                <w:color w:val="000000" w:themeColor="text1"/>
              </w:rPr>
              <w:t>6</w:t>
            </w:r>
          </w:p>
        </w:tc>
        <w:tc>
          <w:tcPr>
            <w:tcW w:w="5402" w:type="dxa"/>
          </w:tcPr>
          <w:p w:rsidR="00E37766" w:rsidRPr="009621B1" w:rsidRDefault="00E37766" w:rsidP="00ED27E5">
            <w:pPr>
              <w:rPr>
                <w:color w:val="000000" w:themeColor="text1"/>
              </w:rPr>
            </w:pPr>
            <w:r w:rsidRPr="009621B1">
              <w:rPr>
                <w:color w:val="000000" w:themeColor="text1"/>
              </w:rPr>
              <w:t>Hoe ziet u een ontwikkeling voor u, uw rol en wat verlangt u van de opdrachtgever?</w:t>
            </w:r>
          </w:p>
        </w:tc>
        <w:tc>
          <w:tcPr>
            <w:tcW w:w="2545" w:type="dxa"/>
          </w:tcPr>
          <w:p w:rsidR="00E37766" w:rsidRPr="009621B1" w:rsidRDefault="00E37766" w:rsidP="00ED27E5">
            <w:pPr>
              <w:rPr>
                <w:color w:val="000000" w:themeColor="text1"/>
              </w:rPr>
            </w:pPr>
          </w:p>
        </w:tc>
      </w:tr>
      <w:tr w:rsidR="00E37766" w:rsidRPr="009621B1" w:rsidTr="00C724F8">
        <w:tc>
          <w:tcPr>
            <w:tcW w:w="547" w:type="dxa"/>
          </w:tcPr>
          <w:p w:rsidR="00E37766" w:rsidRPr="009621B1" w:rsidRDefault="00E37766" w:rsidP="00ED27E5">
            <w:pPr>
              <w:rPr>
                <w:color w:val="000000" w:themeColor="text1"/>
              </w:rPr>
            </w:pPr>
            <w:r w:rsidRPr="009621B1">
              <w:rPr>
                <w:color w:val="000000" w:themeColor="text1"/>
              </w:rPr>
              <w:t>7</w:t>
            </w:r>
          </w:p>
        </w:tc>
        <w:tc>
          <w:tcPr>
            <w:tcW w:w="5402" w:type="dxa"/>
          </w:tcPr>
          <w:p w:rsidR="00E37766" w:rsidRPr="009621B1" w:rsidRDefault="00E37766" w:rsidP="00ED27E5">
            <w:pPr>
              <w:rPr>
                <w:color w:val="000000" w:themeColor="text1"/>
              </w:rPr>
            </w:pPr>
            <w:r w:rsidRPr="009621B1">
              <w:rPr>
                <w:color w:val="000000" w:themeColor="text1"/>
              </w:rPr>
              <w:t>Wat maakt de planning haalbaar met welke voorwaarden?</w:t>
            </w:r>
          </w:p>
        </w:tc>
        <w:tc>
          <w:tcPr>
            <w:tcW w:w="2545" w:type="dxa"/>
          </w:tcPr>
          <w:p w:rsidR="00E37766" w:rsidRPr="009621B1" w:rsidRDefault="00E37766" w:rsidP="00ED27E5">
            <w:pPr>
              <w:rPr>
                <w:color w:val="000000" w:themeColor="text1"/>
              </w:rPr>
            </w:pPr>
          </w:p>
        </w:tc>
      </w:tr>
      <w:tr w:rsidR="00E37766" w:rsidRPr="009621B1" w:rsidTr="00C724F8">
        <w:tc>
          <w:tcPr>
            <w:tcW w:w="547" w:type="dxa"/>
          </w:tcPr>
          <w:p w:rsidR="00E37766" w:rsidRPr="009621B1" w:rsidRDefault="00E37766" w:rsidP="00ED27E5">
            <w:pPr>
              <w:rPr>
                <w:color w:val="000000" w:themeColor="text1"/>
              </w:rPr>
            </w:pPr>
            <w:r w:rsidRPr="009621B1">
              <w:rPr>
                <w:color w:val="000000" w:themeColor="text1"/>
              </w:rPr>
              <w:t>8</w:t>
            </w:r>
          </w:p>
        </w:tc>
        <w:tc>
          <w:tcPr>
            <w:tcW w:w="5402" w:type="dxa"/>
          </w:tcPr>
          <w:p w:rsidR="00E37766" w:rsidRPr="009621B1" w:rsidRDefault="00E37766" w:rsidP="00ED27E5">
            <w:pPr>
              <w:rPr>
                <w:color w:val="000000" w:themeColor="text1"/>
              </w:rPr>
            </w:pPr>
            <w:r w:rsidRPr="009621B1">
              <w:rPr>
                <w:color w:val="000000" w:themeColor="text1"/>
              </w:rPr>
              <w:t>Kunt u zich conformeren aan de planning? En heeft u in deze periode voldoende capaciteit?</w:t>
            </w:r>
          </w:p>
        </w:tc>
        <w:tc>
          <w:tcPr>
            <w:tcW w:w="2545" w:type="dxa"/>
          </w:tcPr>
          <w:p w:rsidR="00E37766" w:rsidRPr="009621B1" w:rsidRDefault="00E37766" w:rsidP="00ED27E5">
            <w:pPr>
              <w:rPr>
                <w:color w:val="000000" w:themeColor="text1"/>
              </w:rPr>
            </w:pPr>
          </w:p>
        </w:tc>
      </w:tr>
      <w:tr w:rsidR="00E37766" w:rsidRPr="009621B1" w:rsidTr="00C724F8">
        <w:tc>
          <w:tcPr>
            <w:tcW w:w="547" w:type="dxa"/>
          </w:tcPr>
          <w:p w:rsidR="00E37766" w:rsidRPr="009621B1" w:rsidRDefault="00E37766" w:rsidP="00ED27E5">
            <w:pPr>
              <w:rPr>
                <w:color w:val="000000" w:themeColor="text1"/>
              </w:rPr>
            </w:pPr>
            <w:r>
              <w:rPr>
                <w:color w:val="000000" w:themeColor="text1"/>
              </w:rPr>
              <w:t>9</w:t>
            </w:r>
          </w:p>
        </w:tc>
        <w:tc>
          <w:tcPr>
            <w:tcW w:w="5402" w:type="dxa"/>
          </w:tcPr>
          <w:p w:rsidR="00E37766" w:rsidRPr="009621B1" w:rsidRDefault="00E37766" w:rsidP="00ED27E5">
            <w:pPr>
              <w:rPr>
                <w:color w:val="000000" w:themeColor="text1"/>
              </w:rPr>
            </w:pPr>
            <w:r w:rsidRPr="009621B1">
              <w:rPr>
                <w:color w:val="000000" w:themeColor="text1"/>
              </w:rPr>
              <w:t>Welke certificeringen heeft u voor dit type project in bezit; 0.a. VCA**, ISO9001?</w:t>
            </w:r>
          </w:p>
        </w:tc>
        <w:tc>
          <w:tcPr>
            <w:tcW w:w="2545" w:type="dxa"/>
          </w:tcPr>
          <w:p w:rsidR="00E37766" w:rsidRPr="009621B1" w:rsidRDefault="00E37766" w:rsidP="00ED27E5">
            <w:pPr>
              <w:rPr>
                <w:color w:val="000000" w:themeColor="text1"/>
              </w:rPr>
            </w:pPr>
          </w:p>
        </w:tc>
      </w:tr>
      <w:tr w:rsidR="00E37766" w:rsidRPr="009621B1" w:rsidTr="00C724F8">
        <w:tc>
          <w:tcPr>
            <w:tcW w:w="547" w:type="dxa"/>
          </w:tcPr>
          <w:p w:rsidR="00E37766" w:rsidRPr="009621B1" w:rsidRDefault="00E37766" w:rsidP="00ED27E5">
            <w:pPr>
              <w:rPr>
                <w:color w:val="000000" w:themeColor="text1"/>
              </w:rPr>
            </w:pPr>
            <w:r w:rsidRPr="009621B1">
              <w:rPr>
                <w:color w:val="000000" w:themeColor="text1"/>
              </w:rPr>
              <w:t>1</w:t>
            </w:r>
            <w:r>
              <w:rPr>
                <w:color w:val="000000" w:themeColor="text1"/>
              </w:rPr>
              <w:t>0</w:t>
            </w:r>
          </w:p>
        </w:tc>
        <w:tc>
          <w:tcPr>
            <w:tcW w:w="5402" w:type="dxa"/>
          </w:tcPr>
          <w:p w:rsidR="00726EA0" w:rsidRPr="009621B1" w:rsidRDefault="00E37766" w:rsidP="00C724F8">
            <w:pPr>
              <w:rPr>
                <w:color w:val="000000" w:themeColor="text1"/>
              </w:rPr>
            </w:pPr>
            <w:r w:rsidRPr="009621B1">
              <w:rPr>
                <w:color w:val="000000" w:themeColor="text1"/>
              </w:rPr>
              <w:t>Wat is de kennis en ervaring binnen het bedrijf met zwembaden (vervanging 50 m buitenbad met specificatie)?</w:t>
            </w:r>
            <w:r>
              <w:rPr>
                <w:color w:val="000000" w:themeColor="text1"/>
              </w:rPr>
              <w:t xml:space="preserve"> </w:t>
            </w:r>
            <w:r w:rsidRPr="009621B1">
              <w:rPr>
                <w:color w:val="000000" w:themeColor="text1"/>
              </w:rPr>
              <w:t>Heeft u een of meer referentieprojecten ter onderbouwing van duurzaam nieuw bouwen, vervanging en/of nieuwbouw 50 meter buitenbad of andere baden?</w:t>
            </w:r>
          </w:p>
        </w:tc>
        <w:tc>
          <w:tcPr>
            <w:tcW w:w="2545" w:type="dxa"/>
          </w:tcPr>
          <w:p w:rsidR="00E37766" w:rsidRPr="009621B1" w:rsidRDefault="00E37766" w:rsidP="00ED27E5">
            <w:pPr>
              <w:rPr>
                <w:color w:val="000000" w:themeColor="text1"/>
              </w:rPr>
            </w:pPr>
          </w:p>
        </w:tc>
      </w:tr>
      <w:tr w:rsidR="00CD4C71" w:rsidRPr="009621B1" w:rsidTr="00C724F8">
        <w:tc>
          <w:tcPr>
            <w:tcW w:w="547" w:type="dxa"/>
            <w:shd w:val="clear" w:color="auto" w:fill="92CDDC" w:themeFill="accent5" w:themeFillTint="99"/>
          </w:tcPr>
          <w:p w:rsidR="00CD4C71" w:rsidRPr="00C724F8" w:rsidRDefault="00CD4C71" w:rsidP="00CD4C71">
            <w:pPr>
              <w:rPr>
                <w:b/>
              </w:rPr>
            </w:pPr>
            <w:r w:rsidRPr="00C724F8">
              <w:rPr>
                <w:b/>
              </w:rPr>
              <w:lastRenderedPageBreak/>
              <w:t>No.</w:t>
            </w:r>
          </w:p>
        </w:tc>
        <w:tc>
          <w:tcPr>
            <w:tcW w:w="5402" w:type="dxa"/>
            <w:shd w:val="clear" w:color="auto" w:fill="92CDDC" w:themeFill="accent5" w:themeFillTint="99"/>
          </w:tcPr>
          <w:p w:rsidR="00CD4C71" w:rsidRPr="00C724F8" w:rsidRDefault="00CD4C71" w:rsidP="00CD4C71">
            <w:pPr>
              <w:rPr>
                <w:b/>
              </w:rPr>
            </w:pPr>
            <w:r w:rsidRPr="00C724F8">
              <w:rPr>
                <w:b/>
              </w:rPr>
              <w:t>Vraag</w:t>
            </w:r>
          </w:p>
        </w:tc>
        <w:tc>
          <w:tcPr>
            <w:tcW w:w="2545" w:type="dxa"/>
            <w:shd w:val="clear" w:color="auto" w:fill="92CDDC" w:themeFill="accent5" w:themeFillTint="99"/>
          </w:tcPr>
          <w:p w:rsidR="00CD4C71" w:rsidRPr="00C724F8" w:rsidRDefault="00CD4C71" w:rsidP="00CD4C71">
            <w:pPr>
              <w:rPr>
                <w:b/>
              </w:rPr>
            </w:pPr>
            <w:r w:rsidRPr="00C724F8">
              <w:rPr>
                <w:b/>
              </w:rPr>
              <w:t>Antwoord leverancier</w:t>
            </w:r>
          </w:p>
        </w:tc>
      </w:tr>
      <w:tr w:rsidR="00E37766" w:rsidRPr="009621B1" w:rsidTr="00C724F8">
        <w:tc>
          <w:tcPr>
            <w:tcW w:w="547" w:type="dxa"/>
          </w:tcPr>
          <w:p w:rsidR="00E37766" w:rsidRPr="009621B1" w:rsidRDefault="00E37766" w:rsidP="00ED27E5">
            <w:pPr>
              <w:rPr>
                <w:color w:val="000000" w:themeColor="text1"/>
              </w:rPr>
            </w:pPr>
            <w:r w:rsidRPr="009621B1">
              <w:rPr>
                <w:color w:val="000000" w:themeColor="text1"/>
              </w:rPr>
              <w:t>1</w:t>
            </w:r>
            <w:r>
              <w:rPr>
                <w:color w:val="000000" w:themeColor="text1"/>
              </w:rPr>
              <w:t>1</w:t>
            </w:r>
          </w:p>
        </w:tc>
        <w:tc>
          <w:tcPr>
            <w:tcW w:w="5402" w:type="dxa"/>
          </w:tcPr>
          <w:p w:rsidR="00E37766" w:rsidRPr="009621B1" w:rsidRDefault="00E37766" w:rsidP="00ED27E5">
            <w:pPr>
              <w:rPr>
                <w:color w:val="000000" w:themeColor="text1"/>
              </w:rPr>
            </w:pPr>
            <w:r w:rsidRPr="009621B1">
              <w:rPr>
                <w:color w:val="000000" w:themeColor="text1"/>
              </w:rPr>
              <w:t xml:space="preserve">Heeft u ervaring met werken in een </w:t>
            </w:r>
            <w:r>
              <w:rPr>
                <w:color w:val="000000" w:themeColor="text1"/>
              </w:rPr>
              <w:t>(recreatie)</w:t>
            </w:r>
            <w:r w:rsidRPr="009621B1">
              <w:rPr>
                <w:color w:val="000000" w:themeColor="text1"/>
              </w:rPr>
              <w:t xml:space="preserve">zwembad dat volcontinu in gebruik is? Waar heeft u dit vaker uitgevoerd, wat adviseert u de gemeente hieromtrent? </w:t>
            </w:r>
          </w:p>
        </w:tc>
        <w:tc>
          <w:tcPr>
            <w:tcW w:w="2545" w:type="dxa"/>
          </w:tcPr>
          <w:p w:rsidR="00E37766" w:rsidRPr="009621B1" w:rsidRDefault="00E37766" w:rsidP="00ED27E5">
            <w:pPr>
              <w:rPr>
                <w:color w:val="000000" w:themeColor="text1"/>
              </w:rPr>
            </w:pPr>
          </w:p>
        </w:tc>
      </w:tr>
      <w:tr w:rsidR="00E37766" w:rsidRPr="009621B1" w:rsidTr="00C724F8">
        <w:tc>
          <w:tcPr>
            <w:tcW w:w="547" w:type="dxa"/>
          </w:tcPr>
          <w:p w:rsidR="00E37766" w:rsidRPr="009621B1" w:rsidRDefault="00E37766" w:rsidP="00ED27E5">
            <w:pPr>
              <w:rPr>
                <w:color w:val="000000" w:themeColor="text1"/>
              </w:rPr>
            </w:pPr>
            <w:r w:rsidRPr="009621B1">
              <w:rPr>
                <w:color w:val="000000" w:themeColor="text1"/>
              </w:rPr>
              <w:t>1</w:t>
            </w:r>
            <w:r>
              <w:rPr>
                <w:color w:val="000000" w:themeColor="text1"/>
              </w:rPr>
              <w:t>2</w:t>
            </w:r>
          </w:p>
        </w:tc>
        <w:tc>
          <w:tcPr>
            <w:tcW w:w="5402" w:type="dxa"/>
          </w:tcPr>
          <w:p w:rsidR="00E37766" w:rsidRPr="009621B1" w:rsidRDefault="00E37766" w:rsidP="00ED27E5">
            <w:pPr>
              <w:rPr>
                <w:color w:val="000000" w:themeColor="text1"/>
              </w:rPr>
            </w:pPr>
            <w:r w:rsidRPr="009621B1">
              <w:rPr>
                <w:color w:val="000000" w:themeColor="text1"/>
              </w:rPr>
              <w:t>Heeft u een of meer referentieprojecten ter onderbouwing van duurzaam nieuw bouwen, vervanging en/of nieuwbouw 50 meter buitenbad of andere baden?</w:t>
            </w:r>
            <w:r>
              <w:rPr>
                <w:color w:val="000000" w:themeColor="text1"/>
              </w:rPr>
              <w:t xml:space="preserve"> Alsmede specifiek 50 meter wedstrijd bad?</w:t>
            </w:r>
          </w:p>
        </w:tc>
        <w:tc>
          <w:tcPr>
            <w:tcW w:w="2545" w:type="dxa"/>
          </w:tcPr>
          <w:p w:rsidR="00E37766" w:rsidRPr="009621B1" w:rsidRDefault="00E37766" w:rsidP="00ED27E5">
            <w:pPr>
              <w:rPr>
                <w:color w:val="000000" w:themeColor="text1"/>
              </w:rPr>
            </w:pPr>
          </w:p>
        </w:tc>
      </w:tr>
      <w:tr w:rsidR="00E37766" w:rsidRPr="009621B1" w:rsidTr="00C724F8">
        <w:tc>
          <w:tcPr>
            <w:tcW w:w="547" w:type="dxa"/>
          </w:tcPr>
          <w:p w:rsidR="00E37766" w:rsidRPr="009621B1" w:rsidRDefault="00E37766" w:rsidP="00ED27E5">
            <w:pPr>
              <w:rPr>
                <w:color w:val="000000" w:themeColor="text1"/>
              </w:rPr>
            </w:pPr>
            <w:r w:rsidRPr="009621B1">
              <w:rPr>
                <w:color w:val="000000" w:themeColor="text1"/>
              </w:rPr>
              <w:t>1</w:t>
            </w:r>
            <w:r>
              <w:rPr>
                <w:color w:val="000000" w:themeColor="text1"/>
              </w:rPr>
              <w:t>3</w:t>
            </w:r>
          </w:p>
        </w:tc>
        <w:tc>
          <w:tcPr>
            <w:tcW w:w="5402" w:type="dxa"/>
          </w:tcPr>
          <w:p w:rsidR="00E37766" w:rsidRPr="009621B1" w:rsidRDefault="00E37766" w:rsidP="00ED27E5">
            <w:pPr>
              <w:rPr>
                <w:color w:val="000000" w:themeColor="text1"/>
              </w:rPr>
            </w:pPr>
            <w:r w:rsidRPr="009621B1">
              <w:rPr>
                <w:color w:val="000000" w:themeColor="text1"/>
              </w:rPr>
              <w:t>Wat is uw ervaring met een duurzaam geïntegreerde afdekkap, gelet op toegankelijkheid, duurzaamheid, gebruik en veiligheid.</w:t>
            </w:r>
          </w:p>
        </w:tc>
        <w:tc>
          <w:tcPr>
            <w:tcW w:w="2545" w:type="dxa"/>
          </w:tcPr>
          <w:p w:rsidR="00E37766" w:rsidRPr="009621B1" w:rsidRDefault="00E37766" w:rsidP="00ED27E5">
            <w:pPr>
              <w:rPr>
                <w:color w:val="000000" w:themeColor="text1"/>
              </w:rPr>
            </w:pPr>
          </w:p>
        </w:tc>
      </w:tr>
      <w:tr w:rsidR="00E37766" w:rsidRPr="009621B1" w:rsidTr="00C724F8">
        <w:tc>
          <w:tcPr>
            <w:tcW w:w="547" w:type="dxa"/>
          </w:tcPr>
          <w:p w:rsidR="00E37766" w:rsidRPr="009621B1" w:rsidRDefault="00E37766" w:rsidP="00ED27E5">
            <w:pPr>
              <w:rPr>
                <w:color w:val="000000" w:themeColor="text1"/>
              </w:rPr>
            </w:pPr>
            <w:r w:rsidRPr="009621B1">
              <w:rPr>
                <w:color w:val="000000" w:themeColor="text1"/>
              </w:rPr>
              <w:t>1</w:t>
            </w:r>
            <w:r>
              <w:rPr>
                <w:color w:val="000000" w:themeColor="text1"/>
              </w:rPr>
              <w:t>4</w:t>
            </w:r>
          </w:p>
        </w:tc>
        <w:tc>
          <w:tcPr>
            <w:tcW w:w="5402" w:type="dxa"/>
          </w:tcPr>
          <w:p w:rsidR="00E37766" w:rsidRPr="009621B1" w:rsidRDefault="00E37766" w:rsidP="00ED27E5">
            <w:pPr>
              <w:rPr>
                <w:color w:val="000000" w:themeColor="text1"/>
              </w:rPr>
            </w:pPr>
            <w:r w:rsidRPr="009621B1">
              <w:rPr>
                <w:color w:val="000000" w:themeColor="text1"/>
              </w:rPr>
              <w:t>Welk</w:t>
            </w:r>
            <w:r>
              <w:rPr>
                <w:color w:val="000000" w:themeColor="text1"/>
              </w:rPr>
              <w:t>e</w:t>
            </w:r>
            <w:r w:rsidRPr="009621B1">
              <w:rPr>
                <w:color w:val="000000" w:themeColor="text1"/>
              </w:rPr>
              <w:t xml:space="preserve"> pragmatische duurzaamheidswinsten/oplossingen denkt u dat de gemeente kan realiseren met een verwarmd buitenbad dat het gehele jaar open is. (zie foto)</w:t>
            </w:r>
          </w:p>
        </w:tc>
        <w:tc>
          <w:tcPr>
            <w:tcW w:w="2545" w:type="dxa"/>
          </w:tcPr>
          <w:p w:rsidR="00E37766" w:rsidRPr="009621B1" w:rsidRDefault="00E37766" w:rsidP="00ED27E5">
            <w:pPr>
              <w:rPr>
                <w:color w:val="000000" w:themeColor="text1"/>
              </w:rPr>
            </w:pPr>
          </w:p>
        </w:tc>
      </w:tr>
      <w:tr w:rsidR="00E37766" w:rsidRPr="009621B1" w:rsidTr="00C724F8">
        <w:tc>
          <w:tcPr>
            <w:tcW w:w="547" w:type="dxa"/>
          </w:tcPr>
          <w:p w:rsidR="00E37766" w:rsidRPr="009621B1" w:rsidRDefault="00E37766" w:rsidP="00ED27E5">
            <w:pPr>
              <w:rPr>
                <w:color w:val="000000" w:themeColor="text1"/>
              </w:rPr>
            </w:pPr>
            <w:r w:rsidRPr="009621B1">
              <w:rPr>
                <w:color w:val="000000" w:themeColor="text1"/>
              </w:rPr>
              <w:t>1</w:t>
            </w:r>
            <w:r>
              <w:rPr>
                <w:color w:val="000000" w:themeColor="text1"/>
              </w:rPr>
              <w:t>5</w:t>
            </w:r>
          </w:p>
        </w:tc>
        <w:tc>
          <w:tcPr>
            <w:tcW w:w="5402" w:type="dxa"/>
          </w:tcPr>
          <w:p w:rsidR="00E37766" w:rsidRPr="009621B1" w:rsidRDefault="00E37766" w:rsidP="00ED27E5">
            <w:pPr>
              <w:rPr>
                <w:color w:val="000000" w:themeColor="text1"/>
              </w:rPr>
            </w:pPr>
            <w:r w:rsidRPr="009621B1">
              <w:rPr>
                <w:color w:val="000000" w:themeColor="text1"/>
              </w:rPr>
              <w:t>Welke bouwmethoden kan uw organisatie toepassen voor de zwembadbak</w:t>
            </w:r>
            <w:r>
              <w:rPr>
                <w:color w:val="000000" w:themeColor="text1"/>
              </w:rPr>
              <w:t>?</w:t>
            </w:r>
            <w:r w:rsidRPr="009621B1">
              <w:rPr>
                <w:color w:val="000000" w:themeColor="text1"/>
              </w:rPr>
              <w:t xml:space="preserve"> Denk aan beton, kunststof/polyester met de bijbehorende isolatie technieken</w:t>
            </w:r>
            <w:r>
              <w:rPr>
                <w:color w:val="000000" w:themeColor="text1"/>
              </w:rPr>
              <w:t>.</w:t>
            </w:r>
          </w:p>
        </w:tc>
        <w:tc>
          <w:tcPr>
            <w:tcW w:w="2545" w:type="dxa"/>
          </w:tcPr>
          <w:p w:rsidR="00E37766" w:rsidRPr="009621B1" w:rsidRDefault="00E37766" w:rsidP="00ED27E5">
            <w:pPr>
              <w:rPr>
                <w:color w:val="000000" w:themeColor="text1"/>
              </w:rPr>
            </w:pPr>
          </w:p>
        </w:tc>
      </w:tr>
      <w:tr w:rsidR="00E37766" w:rsidRPr="009621B1" w:rsidTr="00C724F8">
        <w:tc>
          <w:tcPr>
            <w:tcW w:w="547" w:type="dxa"/>
          </w:tcPr>
          <w:p w:rsidR="00E37766" w:rsidRPr="009621B1" w:rsidRDefault="00E37766" w:rsidP="00ED27E5">
            <w:pPr>
              <w:rPr>
                <w:color w:val="000000" w:themeColor="text1"/>
              </w:rPr>
            </w:pPr>
            <w:r w:rsidRPr="009621B1">
              <w:rPr>
                <w:color w:val="000000" w:themeColor="text1"/>
              </w:rPr>
              <w:t>1</w:t>
            </w:r>
            <w:r>
              <w:rPr>
                <w:color w:val="000000" w:themeColor="text1"/>
              </w:rPr>
              <w:t>6</w:t>
            </w:r>
          </w:p>
        </w:tc>
        <w:tc>
          <w:tcPr>
            <w:tcW w:w="5402" w:type="dxa"/>
          </w:tcPr>
          <w:p w:rsidR="00E37766" w:rsidRPr="009621B1" w:rsidRDefault="00E37766" w:rsidP="00ED27E5">
            <w:pPr>
              <w:rPr>
                <w:color w:val="000000" w:themeColor="text1"/>
              </w:rPr>
            </w:pPr>
            <w:r w:rsidRPr="009621B1">
              <w:rPr>
                <w:color w:val="000000" w:themeColor="text1"/>
              </w:rPr>
              <w:t xml:space="preserve">Welke ervaring heeft uw organisatie met  toegankelijkheid betreffende een 50 </w:t>
            </w:r>
            <w:r>
              <w:rPr>
                <w:color w:val="000000" w:themeColor="text1"/>
              </w:rPr>
              <w:t>meter</w:t>
            </w:r>
            <w:r w:rsidRPr="009621B1">
              <w:rPr>
                <w:color w:val="000000" w:themeColor="text1"/>
              </w:rPr>
              <w:t xml:space="preserve"> </w:t>
            </w:r>
            <w:r>
              <w:rPr>
                <w:color w:val="000000" w:themeColor="text1"/>
              </w:rPr>
              <w:t>buiten</w:t>
            </w:r>
            <w:r w:rsidRPr="009621B1">
              <w:rPr>
                <w:color w:val="000000" w:themeColor="text1"/>
              </w:rPr>
              <w:t>bad voor mindervaliden?</w:t>
            </w:r>
          </w:p>
        </w:tc>
        <w:tc>
          <w:tcPr>
            <w:tcW w:w="2545" w:type="dxa"/>
          </w:tcPr>
          <w:p w:rsidR="00E37766" w:rsidRPr="009621B1" w:rsidRDefault="00E37766" w:rsidP="00ED27E5">
            <w:pPr>
              <w:rPr>
                <w:color w:val="000000" w:themeColor="text1"/>
              </w:rPr>
            </w:pPr>
          </w:p>
        </w:tc>
      </w:tr>
      <w:tr w:rsidR="00E37766" w:rsidRPr="009621B1" w:rsidTr="00C724F8">
        <w:tc>
          <w:tcPr>
            <w:tcW w:w="547" w:type="dxa"/>
          </w:tcPr>
          <w:p w:rsidR="00E37766" w:rsidRPr="009621B1" w:rsidRDefault="00E37766" w:rsidP="00ED27E5">
            <w:pPr>
              <w:rPr>
                <w:color w:val="000000" w:themeColor="text1"/>
              </w:rPr>
            </w:pPr>
            <w:r w:rsidRPr="009621B1">
              <w:rPr>
                <w:color w:val="000000" w:themeColor="text1"/>
              </w:rPr>
              <w:t>1</w:t>
            </w:r>
            <w:r>
              <w:rPr>
                <w:color w:val="000000" w:themeColor="text1"/>
              </w:rPr>
              <w:t>7</w:t>
            </w:r>
          </w:p>
        </w:tc>
        <w:tc>
          <w:tcPr>
            <w:tcW w:w="5402" w:type="dxa"/>
          </w:tcPr>
          <w:p w:rsidR="00E37766" w:rsidRPr="009621B1" w:rsidRDefault="00E37766" w:rsidP="00ED27E5">
            <w:pPr>
              <w:rPr>
                <w:color w:val="000000" w:themeColor="text1"/>
              </w:rPr>
            </w:pPr>
            <w:r>
              <w:rPr>
                <w:color w:val="000000" w:themeColor="text1"/>
              </w:rPr>
              <w:t xml:space="preserve">Indien gekozen wordt voor een Design </w:t>
            </w:r>
            <w:proofErr w:type="spellStart"/>
            <w:r>
              <w:rPr>
                <w:color w:val="000000" w:themeColor="text1"/>
              </w:rPr>
              <w:t>and</w:t>
            </w:r>
            <w:proofErr w:type="spellEnd"/>
            <w:r>
              <w:rPr>
                <w:color w:val="000000" w:themeColor="text1"/>
              </w:rPr>
              <w:t xml:space="preserve"> </w:t>
            </w:r>
            <w:proofErr w:type="spellStart"/>
            <w:r>
              <w:rPr>
                <w:color w:val="000000" w:themeColor="text1"/>
              </w:rPr>
              <w:t>Build</w:t>
            </w:r>
            <w:proofErr w:type="spellEnd"/>
            <w:r>
              <w:rPr>
                <w:color w:val="000000" w:themeColor="text1"/>
              </w:rPr>
              <w:t xml:space="preserve"> constructie, w</w:t>
            </w:r>
            <w:r w:rsidRPr="009621B1">
              <w:rPr>
                <w:color w:val="000000" w:themeColor="text1"/>
              </w:rPr>
              <w:t xml:space="preserve">at vindt u voor uw bedrijf een acceptabele inschrijfvergoeding (excl. BTW). De inschrijfvergoeding is opgesplitst in 2 delen: </w:t>
            </w:r>
          </w:p>
          <w:p w:rsidR="00E37766" w:rsidRPr="009621B1" w:rsidRDefault="00E37766" w:rsidP="00ED27E5">
            <w:pPr>
              <w:rPr>
                <w:color w:val="000000" w:themeColor="text1"/>
              </w:rPr>
            </w:pPr>
            <w:r w:rsidRPr="009621B1">
              <w:rPr>
                <w:color w:val="000000" w:themeColor="text1"/>
              </w:rPr>
              <w:t>- De ontwikkelfase (design en engineering).</w:t>
            </w:r>
          </w:p>
          <w:p w:rsidR="00E37766" w:rsidRPr="009621B1" w:rsidRDefault="00E37766" w:rsidP="00ED27E5">
            <w:pPr>
              <w:rPr>
                <w:color w:val="000000" w:themeColor="text1"/>
              </w:rPr>
            </w:pPr>
            <w:r w:rsidRPr="009621B1">
              <w:rPr>
                <w:color w:val="000000" w:themeColor="text1"/>
              </w:rPr>
              <w:t>- De realisatiefase, percentage van de bouwsom inclusief staartkosten</w:t>
            </w:r>
            <w:r>
              <w:rPr>
                <w:color w:val="000000" w:themeColor="text1"/>
              </w:rPr>
              <w:t>.</w:t>
            </w:r>
            <w:r w:rsidRPr="009621B1">
              <w:rPr>
                <w:color w:val="000000" w:themeColor="text1"/>
              </w:rPr>
              <w:t xml:space="preserve"> In het geval de uitvoering niet wordt gegund.</w:t>
            </w:r>
          </w:p>
        </w:tc>
        <w:tc>
          <w:tcPr>
            <w:tcW w:w="2545" w:type="dxa"/>
          </w:tcPr>
          <w:p w:rsidR="00E37766" w:rsidRPr="009621B1" w:rsidRDefault="00E37766" w:rsidP="00ED27E5">
            <w:pPr>
              <w:rPr>
                <w:color w:val="000000" w:themeColor="text1"/>
              </w:rPr>
            </w:pPr>
          </w:p>
        </w:tc>
      </w:tr>
      <w:tr w:rsidR="00E37766" w:rsidRPr="009621B1" w:rsidTr="00C724F8">
        <w:tc>
          <w:tcPr>
            <w:tcW w:w="547" w:type="dxa"/>
          </w:tcPr>
          <w:p w:rsidR="00E37766" w:rsidRPr="009621B1" w:rsidRDefault="00E37766" w:rsidP="00ED27E5">
            <w:pPr>
              <w:rPr>
                <w:color w:val="000000" w:themeColor="text1"/>
              </w:rPr>
            </w:pPr>
            <w:r>
              <w:rPr>
                <w:color w:val="000000" w:themeColor="text1"/>
              </w:rPr>
              <w:t>18</w:t>
            </w:r>
          </w:p>
        </w:tc>
        <w:tc>
          <w:tcPr>
            <w:tcW w:w="5402" w:type="dxa"/>
          </w:tcPr>
          <w:p w:rsidR="00E37766" w:rsidRPr="009621B1" w:rsidRDefault="00E37766" w:rsidP="00ED27E5">
            <w:pPr>
              <w:rPr>
                <w:color w:val="000000" w:themeColor="text1"/>
              </w:rPr>
            </w:pPr>
            <w:r w:rsidRPr="009621B1">
              <w:rPr>
                <w:color w:val="000000" w:themeColor="text1"/>
              </w:rPr>
              <w:t xml:space="preserve">Bij de aanbesteding wordt gevraagd om een risico- en kansendossier aan te leveren en een inschrijfbegroting op basis van het </w:t>
            </w:r>
            <w:proofErr w:type="spellStart"/>
            <w:r w:rsidRPr="009621B1">
              <w:rPr>
                <w:color w:val="000000" w:themeColor="text1"/>
              </w:rPr>
              <w:t>PvE</w:t>
            </w:r>
            <w:proofErr w:type="spellEnd"/>
            <w:r w:rsidRPr="009621B1">
              <w:rPr>
                <w:color w:val="000000" w:themeColor="text1"/>
              </w:rPr>
              <w:t xml:space="preserve">. Wat is jullie ervaring hiermee? Zijn er zaken waar we rekening mee kunnen houden? Wat adviseert u de Gemeente? </w:t>
            </w:r>
          </w:p>
        </w:tc>
        <w:tc>
          <w:tcPr>
            <w:tcW w:w="2545" w:type="dxa"/>
          </w:tcPr>
          <w:p w:rsidR="00E37766" w:rsidRPr="009621B1" w:rsidRDefault="00E37766" w:rsidP="00ED27E5">
            <w:pPr>
              <w:rPr>
                <w:color w:val="000000" w:themeColor="text1"/>
              </w:rPr>
            </w:pPr>
          </w:p>
        </w:tc>
      </w:tr>
      <w:tr w:rsidR="00E37766" w:rsidRPr="009621B1" w:rsidTr="00C724F8">
        <w:tc>
          <w:tcPr>
            <w:tcW w:w="547" w:type="dxa"/>
          </w:tcPr>
          <w:p w:rsidR="00E37766" w:rsidRPr="009621B1" w:rsidRDefault="00E37766" w:rsidP="00ED27E5">
            <w:pPr>
              <w:rPr>
                <w:color w:val="000000" w:themeColor="text1"/>
              </w:rPr>
            </w:pPr>
            <w:r>
              <w:rPr>
                <w:color w:val="000000" w:themeColor="text1"/>
              </w:rPr>
              <w:t>19</w:t>
            </w:r>
          </w:p>
        </w:tc>
        <w:tc>
          <w:tcPr>
            <w:tcW w:w="5402" w:type="dxa"/>
          </w:tcPr>
          <w:p w:rsidR="00E37766" w:rsidRPr="009621B1" w:rsidRDefault="00E37766" w:rsidP="00ED27E5">
            <w:pPr>
              <w:rPr>
                <w:color w:val="000000" w:themeColor="text1"/>
              </w:rPr>
            </w:pPr>
            <w:r>
              <w:rPr>
                <w:color w:val="000000" w:themeColor="text1"/>
              </w:rPr>
              <w:t xml:space="preserve">Wat is uw ervaring met een geïsoleerd buitenzwembad (zwembadbak) en geïntegreerde afdekkap. Het buitenbad is het gehele jaar open met een zwemwater temperatuur van 21 graden . </w:t>
            </w:r>
          </w:p>
        </w:tc>
        <w:tc>
          <w:tcPr>
            <w:tcW w:w="2545" w:type="dxa"/>
          </w:tcPr>
          <w:p w:rsidR="00E37766" w:rsidRPr="009621B1" w:rsidRDefault="00E37766" w:rsidP="00ED27E5">
            <w:pPr>
              <w:rPr>
                <w:color w:val="000000" w:themeColor="text1"/>
              </w:rPr>
            </w:pPr>
          </w:p>
        </w:tc>
      </w:tr>
      <w:tr w:rsidR="00E37766" w:rsidRPr="009621B1" w:rsidTr="00C724F8">
        <w:tc>
          <w:tcPr>
            <w:tcW w:w="547" w:type="dxa"/>
          </w:tcPr>
          <w:p w:rsidR="00E37766" w:rsidRPr="009621B1" w:rsidRDefault="00E37766" w:rsidP="00ED27E5">
            <w:pPr>
              <w:rPr>
                <w:color w:val="000000" w:themeColor="text1"/>
              </w:rPr>
            </w:pPr>
            <w:r w:rsidRPr="009621B1">
              <w:rPr>
                <w:color w:val="000000" w:themeColor="text1"/>
              </w:rPr>
              <w:t>2</w:t>
            </w:r>
            <w:r>
              <w:rPr>
                <w:color w:val="000000" w:themeColor="text1"/>
              </w:rPr>
              <w:t>0</w:t>
            </w:r>
          </w:p>
        </w:tc>
        <w:tc>
          <w:tcPr>
            <w:tcW w:w="5402" w:type="dxa"/>
          </w:tcPr>
          <w:p w:rsidR="00E37766" w:rsidRPr="009621B1" w:rsidRDefault="00E37766" w:rsidP="00ED27E5">
            <w:pPr>
              <w:rPr>
                <w:color w:val="000000" w:themeColor="text1"/>
              </w:rPr>
            </w:pPr>
            <w:r w:rsidRPr="009621B1">
              <w:rPr>
                <w:color w:val="000000" w:themeColor="text1"/>
              </w:rPr>
              <w:t xml:space="preserve">Hoe gaat u om met </w:t>
            </w:r>
            <w:r w:rsidR="00726EA0" w:rsidRPr="009621B1">
              <w:rPr>
                <w:color w:val="000000" w:themeColor="text1"/>
              </w:rPr>
              <w:t>grondstoffen schaarste</w:t>
            </w:r>
            <w:r w:rsidRPr="009621B1">
              <w:rPr>
                <w:color w:val="000000" w:themeColor="text1"/>
              </w:rPr>
              <w:t xml:space="preserve">, prijsstijgingen en taakstellende budgetten van Opdrachtgevers? </w:t>
            </w:r>
          </w:p>
        </w:tc>
        <w:tc>
          <w:tcPr>
            <w:tcW w:w="2545" w:type="dxa"/>
          </w:tcPr>
          <w:p w:rsidR="00E37766" w:rsidRPr="009621B1" w:rsidRDefault="00E37766" w:rsidP="00ED27E5">
            <w:pPr>
              <w:rPr>
                <w:color w:val="000000" w:themeColor="text1"/>
              </w:rPr>
            </w:pPr>
          </w:p>
        </w:tc>
      </w:tr>
    </w:tbl>
    <w:p w:rsidR="00E37766" w:rsidRPr="009621B1" w:rsidRDefault="00E37766" w:rsidP="00E37766">
      <w:pPr>
        <w:rPr>
          <w:color w:val="000000" w:themeColor="text1"/>
        </w:rPr>
      </w:pP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2"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5"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6"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6"/>
  </w:num>
  <w:num w:numId="4">
    <w:abstractNumId w:val="5"/>
  </w:num>
  <w:num w:numId="5">
    <w:abstractNumId w:val="0"/>
  </w:num>
  <w:num w:numId="6">
    <w:abstractNumId w:val="1"/>
  </w:num>
  <w:num w:numId="7">
    <w:abstractNumId w:val="4"/>
  </w:num>
  <w:num w:numId="8">
    <w:abstractNumId w:val="3"/>
  </w:num>
  <w:num w:numId="9">
    <w:abstractNumId w:val="6"/>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3"/>
  </w:num>
  <w:num w:numId="20">
    <w:abstractNumId w:val="6"/>
  </w:num>
  <w:num w:numId="21">
    <w:abstractNumId w:val="0"/>
  </w:num>
  <w:num w:numId="22">
    <w:abstractNumId w:val="1"/>
  </w:num>
  <w:num w:numId="23">
    <w:abstractNumId w:val="4"/>
  </w:num>
  <w:num w:numId="24">
    <w:abstractNumId w:val="0"/>
  </w:num>
  <w:num w:numId="25">
    <w:abstractNumId w:val="0"/>
  </w:num>
  <w:num w:numId="2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766"/>
    <w:rsid w:val="0007678E"/>
    <w:rsid w:val="000B46D8"/>
    <w:rsid w:val="00177A29"/>
    <w:rsid w:val="002B5524"/>
    <w:rsid w:val="003B3222"/>
    <w:rsid w:val="003B5B7E"/>
    <w:rsid w:val="00424DED"/>
    <w:rsid w:val="00482A4F"/>
    <w:rsid w:val="00527398"/>
    <w:rsid w:val="00632123"/>
    <w:rsid w:val="00726EA0"/>
    <w:rsid w:val="00746C26"/>
    <w:rsid w:val="008104C5"/>
    <w:rsid w:val="008402D9"/>
    <w:rsid w:val="009175F9"/>
    <w:rsid w:val="009761CF"/>
    <w:rsid w:val="009B0D92"/>
    <w:rsid w:val="009B267D"/>
    <w:rsid w:val="00A03098"/>
    <w:rsid w:val="00A3732E"/>
    <w:rsid w:val="00A53085"/>
    <w:rsid w:val="00B12F50"/>
    <w:rsid w:val="00BD0C39"/>
    <w:rsid w:val="00C724F8"/>
    <w:rsid w:val="00CD4C71"/>
    <w:rsid w:val="00E37766"/>
    <w:rsid w:val="00E86A8C"/>
    <w:rsid w:val="00EB1492"/>
    <w:rsid w:val="00F04E03"/>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7A39CC"/>
  <w15:chartTrackingRefBased/>
  <w15:docId w15:val="{FAB5B709-2C84-43D6-893F-AC028B2A8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37766"/>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table" w:styleId="Tabelraster">
    <w:name w:val="Table Grid"/>
    <w:basedOn w:val="Standaardtabel"/>
    <w:rsid w:val="00E3776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624</Words>
  <Characters>3623</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Breugem, Jan-Pieter</dc:creator>
  <cp:keywords/>
  <dc:description/>
  <cp:lastModifiedBy>Breugem, Jan-Pieter</cp:lastModifiedBy>
  <cp:revision>2</cp:revision>
  <dcterms:created xsi:type="dcterms:W3CDTF">2022-05-04T09:00:00Z</dcterms:created>
  <dcterms:modified xsi:type="dcterms:W3CDTF">2022-05-04T09:45:00Z</dcterms:modified>
</cp:coreProperties>
</file>